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5445C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Daily Scrum - March 30, 2026</w:t>
      </w:r>
    </w:p>
    <w:p w14:paraId="7DEC56CF" w14:textId="77777777" w:rsidR="007E7110" w:rsidRDefault="00000000">
      <w:r>
        <w:t>Start Time: 1:00 PM</w:t>
      </w:r>
    </w:p>
    <w:p w14:paraId="6ECB37C9" w14:textId="77777777" w:rsidR="007E7110" w:rsidRDefault="00000000">
      <w:r>
        <w:t>End Time: 1:45 PM</w:t>
      </w:r>
    </w:p>
    <w:p w14:paraId="05280C24" w14:textId="77777777" w:rsidR="007E7110" w:rsidRDefault="00000000">
      <w:r>
        <w:t>Project: SecureGPS Development</w:t>
      </w:r>
    </w:p>
    <w:p w14:paraId="6C6666C4" w14:textId="77777777" w:rsidR="007E7110" w:rsidRDefault="00000000">
      <w:r>
        <w:t>Attendees: Daniel Bikowicz, Helen Gomez, Nahahme Bar 'Ysrael, Omar Adel Alali, Matthew Clayton</w:t>
      </w:r>
    </w:p>
    <w:p w14:paraId="2F81550E" w14:textId="77777777" w:rsidR="007E7110" w:rsidRDefault="007E7110"/>
    <w:p w14:paraId="0FA8CA7D" w14:textId="77777777" w:rsidR="007E7110" w:rsidRPr="004573C6" w:rsidRDefault="00000000">
      <w:pPr>
        <w:rPr>
          <w:b/>
          <w:bCs/>
        </w:rPr>
      </w:pPr>
      <w:r w:rsidRPr="004573C6">
        <w:rPr>
          <w:b/>
          <w:bCs/>
        </w:rPr>
        <w:t>Meeting Summary</w:t>
      </w:r>
    </w:p>
    <w:p w14:paraId="596CCD10" w14:textId="77777777" w:rsidR="007E7110" w:rsidRDefault="00000000">
      <w:r>
        <w:t>The team conducted sprint planning and began initial work on new sprint user stories focused on integration, optimization, and deployment readiness.</w:t>
      </w:r>
    </w:p>
    <w:p w14:paraId="3E03CCBC" w14:textId="77777777" w:rsidR="007E7110" w:rsidRDefault="007E7110"/>
    <w:p w14:paraId="32D20DAE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Daniel Bikowicz</w:t>
      </w:r>
    </w:p>
    <w:p w14:paraId="3F63ADB1" w14:textId="77777777" w:rsidR="007E7110" w:rsidRDefault="00000000">
      <w:r>
        <w:t>Hours Contributed: 3 hours</w:t>
      </w:r>
    </w:p>
    <w:p w14:paraId="6E0B4533" w14:textId="77777777" w:rsidR="007E7110" w:rsidRDefault="00000000">
      <w:r>
        <w:t>Progress: Began reviewing system integration points and identifying areas needing bug fixes.</w:t>
      </w:r>
    </w:p>
    <w:p w14:paraId="416AB6EE" w14:textId="77777777" w:rsidR="007E7110" w:rsidRDefault="00000000">
      <w:r>
        <w:t>Next Actions: Start implementing integration fixes and performance improvements.</w:t>
      </w:r>
    </w:p>
    <w:p w14:paraId="35F8969D" w14:textId="77777777" w:rsidR="007E7110" w:rsidRDefault="00000000">
      <w:r>
        <w:t>Issues: None.</w:t>
      </w:r>
    </w:p>
    <w:p w14:paraId="1CB6C9D2" w14:textId="77777777" w:rsidR="007E7110" w:rsidRDefault="007E7110"/>
    <w:p w14:paraId="2B694D64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Helen Gomez</w:t>
      </w:r>
    </w:p>
    <w:p w14:paraId="01CAAF7A" w14:textId="77777777" w:rsidR="007E7110" w:rsidRDefault="00000000">
      <w:r>
        <w:t>Hours Contributed: 3 hours</w:t>
      </w:r>
    </w:p>
    <w:p w14:paraId="57BA8CFF" w14:textId="77777777" w:rsidR="007E7110" w:rsidRDefault="00000000">
      <w:r>
        <w:t>Progress: Reviewed deployment requirements and outlined verification steps for production readiness.</w:t>
      </w:r>
    </w:p>
    <w:p w14:paraId="2ABFFCE4" w14:textId="77777777" w:rsidR="007E7110" w:rsidRDefault="00000000">
      <w:r>
        <w:t>Next Actions: Begin deployment validation setup.</w:t>
      </w:r>
    </w:p>
    <w:p w14:paraId="225570AD" w14:textId="77777777" w:rsidR="007E7110" w:rsidRDefault="00000000">
      <w:r>
        <w:t>Issues: None.</w:t>
      </w:r>
    </w:p>
    <w:p w14:paraId="42D05904" w14:textId="77777777" w:rsidR="007E7110" w:rsidRDefault="007E7110"/>
    <w:p w14:paraId="4DF3C2D2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Nahahme Bar 'Ysrael</w:t>
      </w:r>
    </w:p>
    <w:p w14:paraId="1B85E05C" w14:textId="77777777" w:rsidR="007E7110" w:rsidRDefault="00000000">
      <w:r>
        <w:t>Hours Contributed: 3 hours</w:t>
      </w:r>
    </w:p>
    <w:p w14:paraId="79FCFCBD" w14:textId="77777777" w:rsidR="007E7110" w:rsidRDefault="00000000">
      <w:r>
        <w:t>Progress: Started evaluating UI/UX improvements based on previous sprint feedback.</w:t>
      </w:r>
    </w:p>
    <w:p w14:paraId="7978DE43" w14:textId="77777777" w:rsidR="007E7110" w:rsidRDefault="00000000">
      <w:r>
        <w:t>Next Actions: Implement frontend refinements.</w:t>
      </w:r>
    </w:p>
    <w:p w14:paraId="2CF39711" w14:textId="77777777" w:rsidR="007E7110" w:rsidRDefault="00000000">
      <w:r>
        <w:t>Issues: None.</w:t>
      </w:r>
    </w:p>
    <w:p w14:paraId="17F74237" w14:textId="77777777" w:rsidR="007E7110" w:rsidRDefault="007E7110"/>
    <w:p w14:paraId="03B4060F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Omar Adel Alali</w:t>
      </w:r>
    </w:p>
    <w:p w14:paraId="2C592B44" w14:textId="77777777" w:rsidR="007E7110" w:rsidRDefault="00000000">
      <w:r>
        <w:t>Hours Contributed: 3 hours</w:t>
      </w:r>
    </w:p>
    <w:p w14:paraId="73DDA3EB" w14:textId="77777777" w:rsidR="007E7110" w:rsidRDefault="00000000">
      <w:r>
        <w:t>Progress: Reviewed backend integration components and identified stability improvements.</w:t>
      </w:r>
    </w:p>
    <w:p w14:paraId="18E674DF" w14:textId="77777777" w:rsidR="007E7110" w:rsidRDefault="00000000">
      <w:r>
        <w:t>Next Actions: Support system integration fixes.</w:t>
      </w:r>
    </w:p>
    <w:p w14:paraId="5C1E4449" w14:textId="77777777" w:rsidR="007E7110" w:rsidRDefault="00000000">
      <w:r>
        <w:t>Issues: None.</w:t>
      </w:r>
    </w:p>
    <w:p w14:paraId="102E83FB" w14:textId="77777777" w:rsidR="007E7110" w:rsidRDefault="007E7110"/>
    <w:p w14:paraId="6389F764" w14:textId="77777777" w:rsidR="007E7110" w:rsidRPr="00694CEC" w:rsidRDefault="00000000">
      <w:pPr>
        <w:rPr>
          <w:b/>
          <w:bCs/>
        </w:rPr>
      </w:pPr>
      <w:r w:rsidRPr="00694CEC">
        <w:rPr>
          <w:b/>
          <w:bCs/>
        </w:rPr>
        <w:t>Matthew Clayton</w:t>
      </w:r>
    </w:p>
    <w:p w14:paraId="3EE4B4E9" w14:textId="77777777" w:rsidR="007E7110" w:rsidRDefault="00000000">
      <w:r>
        <w:t>Hours Contributed: 3 hours</w:t>
      </w:r>
    </w:p>
    <w:p w14:paraId="66FD129A" w14:textId="77777777" w:rsidR="007E7110" w:rsidRDefault="00000000">
      <w:r>
        <w:t>Progress: Reviewed documentation requirements and testing scope for final sprint.</w:t>
      </w:r>
    </w:p>
    <w:p w14:paraId="15BF947C" w14:textId="77777777" w:rsidR="007E7110" w:rsidRDefault="00000000">
      <w:r>
        <w:t>Next Actions: Begin updating documentation and preparing validation plan.</w:t>
      </w:r>
    </w:p>
    <w:p w14:paraId="71B01A28" w14:textId="77777777" w:rsidR="007E7110" w:rsidRDefault="00000000">
      <w:r>
        <w:t>Issues: None.</w:t>
      </w:r>
    </w:p>
    <w:sectPr w:rsidR="007E711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2487598">
    <w:abstractNumId w:val="8"/>
  </w:num>
  <w:num w:numId="2" w16cid:durableId="1983271591">
    <w:abstractNumId w:val="6"/>
  </w:num>
  <w:num w:numId="3" w16cid:durableId="135418232">
    <w:abstractNumId w:val="5"/>
  </w:num>
  <w:num w:numId="4" w16cid:durableId="1288396613">
    <w:abstractNumId w:val="4"/>
  </w:num>
  <w:num w:numId="5" w16cid:durableId="179047354">
    <w:abstractNumId w:val="7"/>
  </w:num>
  <w:num w:numId="6" w16cid:durableId="132715530">
    <w:abstractNumId w:val="3"/>
  </w:num>
  <w:num w:numId="7" w16cid:durableId="1681926530">
    <w:abstractNumId w:val="2"/>
  </w:num>
  <w:num w:numId="8" w16cid:durableId="1611820196">
    <w:abstractNumId w:val="1"/>
  </w:num>
  <w:num w:numId="9" w16cid:durableId="175435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2513"/>
    <w:rsid w:val="00326F90"/>
    <w:rsid w:val="004573C6"/>
    <w:rsid w:val="00694CEC"/>
    <w:rsid w:val="007E7110"/>
    <w:rsid w:val="00AA1D8D"/>
    <w:rsid w:val="00B47730"/>
    <w:rsid w:val="00C372F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318F40"/>
  <w14:defaultImageDpi w14:val="300"/>
  <w15:docId w15:val="{8A34300D-0882-0B45-B870-B1174847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Clayton</cp:lastModifiedBy>
  <cp:revision>3</cp:revision>
  <dcterms:created xsi:type="dcterms:W3CDTF">2013-12-23T23:15:00Z</dcterms:created>
  <dcterms:modified xsi:type="dcterms:W3CDTF">2026-03-31T02:28:00Z</dcterms:modified>
  <cp:category/>
</cp:coreProperties>
</file>